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Zimmer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3490635" name="e288e3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8690674" name="e288e3f0-efb0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7013824" name="e687d6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0092509" name="e687d6f0-efb0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3734609" name="30e7333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3522746" name="30e73330-efb6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5466563" name="3d68cc9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2261450" name="3d68cc90-efb6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